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Draft findings</w:t>
      </w:r>
    </w:p>
    <w:p>
      <w:r>
        <w:t>This fictional document looks polished but should be checked against the source data before being treated as final.</w:t>
      </w:r>
    </w:p>
    <w:p>
      <w:r>
        <w:t>The title deliberately uses an unreliable status label.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